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6A433" w14:textId="77777777" w:rsidR="003C76E7" w:rsidRDefault="00000000">
      <w:pPr>
        <w:pStyle w:val="Title"/>
      </w:pPr>
      <w:r>
        <w:t>Year 7 Lesson 5: Data Trail Investigation Worksheet</w:t>
      </w:r>
    </w:p>
    <w:p w14:paraId="06D608A1" w14:textId="77777777" w:rsidR="003C76E7" w:rsidRDefault="00000000">
      <w:r>
        <w:t>Name: _________________________     Date: _____________</w:t>
      </w:r>
    </w:p>
    <w:p w14:paraId="5C15C2A2" w14:textId="77777777" w:rsidR="003C76E7" w:rsidRDefault="003C76E7"/>
    <w:p w14:paraId="49D898E4" w14:textId="77777777" w:rsidR="003C76E7" w:rsidRDefault="00000000">
      <w:pPr>
        <w:pStyle w:val="Heading2"/>
      </w:pPr>
      <w:r>
        <w:t>Scenario</w:t>
      </w:r>
    </w:p>
    <w:p w14:paraId="156E4D14" w14:textId="77777777" w:rsidR="003C76E7" w:rsidRDefault="00000000">
      <w:r>
        <w:t>Your school is thinking about using an AI voice assistant in classrooms.</w:t>
      </w:r>
    </w:p>
    <w:p w14:paraId="438FC178" w14:textId="77777777" w:rsidR="003C76E7" w:rsidRDefault="003C76E7"/>
    <w:p w14:paraId="7CFE0430" w14:textId="77777777" w:rsidR="003C76E7" w:rsidRDefault="00000000">
      <w:pPr>
        <w:pStyle w:val="Heading2"/>
      </w:pPr>
      <w:r>
        <w:t>1. What data would it collect?</w:t>
      </w:r>
    </w:p>
    <w:p w14:paraId="37F39F59" w14:textId="77777777" w:rsidR="003C76E7" w:rsidRDefault="00000000">
      <w:r>
        <w:t>List all the data this AI might collect:</w:t>
      </w:r>
    </w:p>
    <w:p w14:paraId="1834E131" w14:textId="77777777" w:rsidR="003C76E7" w:rsidRDefault="00000000">
      <w:r>
        <w:t>______________________________________________________________________</w:t>
      </w:r>
    </w:p>
    <w:p w14:paraId="3FAFCFB2" w14:textId="77777777" w:rsidR="003C76E7" w:rsidRDefault="00000000">
      <w:r>
        <w:t>______________________________________________________________________</w:t>
      </w:r>
    </w:p>
    <w:p w14:paraId="56BFB0A9" w14:textId="77777777" w:rsidR="003C76E7" w:rsidRDefault="00000000">
      <w:r>
        <w:t>______________________________________________________________________</w:t>
      </w:r>
    </w:p>
    <w:p w14:paraId="12E92ACC" w14:textId="77777777" w:rsidR="003C76E7" w:rsidRDefault="003C76E7"/>
    <w:p w14:paraId="161BA110" w14:textId="77777777" w:rsidR="003C76E7" w:rsidRDefault="00000000">
      <w:pPr>
        <w:pStyle w:val="Heading2"/>
      </w:pPr>
      <w:r>
        <w:t>2. Who could access this data?</w:t>
      </w:r>
    </w:p>
    <w:p w14:paraId="3CFEAB32" w14:textId="77777777" w:rsidR="003C76E7" w:rsidRDefault="00000000">
      <w:r>
        <w:t>______________________________________________________________________</w:t>
      </w:r>
    </w:p>
    <w:p w14:paraId="10FA627A" w14:textId="77777777" w:rsidR="003C76E7" w:rsidRDefault="00000000">
      <w:r>
        <w:t>______________________________________________________________________</w:t>
      </w:r>
    </w:p>
    <w:p w14:paraId="70A09678" w14:textId="77777777" w:rsidR="003C76E7" w:rsidRDefault="00000000">
      <w:r>
        <w:t>______________________________________________________________________</w:t>
      </w:r>
    </w:p>
    <w:p w14:paraId="5BB9639E" w14:textId="77777777" w:rsidR="003C76E7" w:rsidRDefault="003C76E7"/>
    <w:p w14:paraId="722F7F22" w14:textId="77777777" w:rsidR="003C76E7" w:rsidRDefault="00000000">
      <w:pPr>
        <w:pStyle w:val="Heading2"/>
      </w:pPr>
      <w:r>
        <w:t>3. What could go wrong?</w:t>
      </w:r>
    </w:p>
    <w:p w14:paraId="232D3A48" w14:textId="77777777" w:rsidR="003C76E7" w:rsidRDefault="00000000">
      <w:r>
        <w:t>Think about:</w:t>
      </w:r>
    </w:p>
    <w:p w14:paraId="1921AA9C" w14:textId="77777777" w:rsidR="003C76E7" w:rsidRDefault="00000000">
      <w:r>
        <w:t>Data breaches, privacy violations, misuse of data</w:t>
      </w:r>
    </w:p>
    <w:p w14:paraId="3B9ADCF7" w14:textId="77777777" w:rsidR="003C76E7" w:rsidRDefault="00000000">
      <w:r>
        <w:t>______________________________________________________________________</w:t>
      </w:r>
    </w:p>
    <w:p w14:paraId="3F1BD5B5" w14:textId="77777777" w:rsidR="003C76E7" w:rsidRDefault="00000000">
      <w:r>
        <w:t>______________________________________________________________________</w:t>
      </w:r>
    </w:p>
    <w:p w14:paraId="29E262C3" w14:textId="77777777" w:rsidR="003C76E7" w:rsidRDefault="00000000">
      <w:r>
        <w:t>______________________________________________________________________</w:t>
      </w:r>
    </w:p>
    <w:p w14:paraId="6CF39CCB" w14:textId="77777777" w:rsidR="003C76E7" w:rsidRDefault="003C76E7"/>
    <w:p w14:paraId="58D2FC4C" w14:textId="77777777" w:rsidR="003C76E7" w:rsidRDefault="00000000">
      <w:pPr>
        <w:pStyle w:val="Heading2"/>
      </w:pPr>
      <w:r>
        <w:lastRenderedPageBreak/>
        <w:t>4. What safeguards would you need?</w:t>
      </w:r>
    </w:p>
    <w:p w14:paraId="3125E6D2" w14:textId="77777777" w:rsidR="003C76E7" w:rsidRDefault="00000000">
      <w:r>
        <w:t>How could the school protect student data?</w:t>
      </w:r>
    </w:p>
    <w:p w14:paraId="1614DFC2" w14:textId="77777777" w:rsidR="003C76E7" w:rsidRDefault="00000000">
      <w:r>
        <w:t>______________________________________________________________________</w:t>
      </w:r>
    </w:p>
    <w:p w14:paraId="39D8C44F" w14:textId="77777777" w:rsidR="003C76E7" w:rsidRDefault="00000000">
      <w:r>
        <w:t>______________________________________________________________________</w:t>
      </w:r>
    </w:p>
    <w:p w14:paraId="4BEFD255" w14:textId="77777777" w:rsidR="003C76E7" w:rsidRDefault="00000000">
      <w:r>
        <w:t>______________________________________________________________________</w:t>
      </w:r>
    </w:p>
    <w:p w14:paraId="4A64D33B" w14:textId="77777777" w:rsidR="003C76E7" w:rsidRDefault="003C76E7"/>
    <w:p w14:paraId="19085BCC" w14:textId="77777777" w:rsidR="003C76E7" w:rsidRDefault="00000000">
      <w:pPr>
        <w:pStyle w:val="Heading2"/>
      </w:pPr>
      <w:r>
        <w:t>5. Final Decision</w:t>
      </w:r>
    </w:p>
    <w:p w14:paraId="70B66105" w14:textId="77777777" w:rsidR="003C76E7" w:rsidRDefault="00000000">
      <w:r>
        <w:t>Would you recommend the school uses this AI?  YES / NO  (Circle one)</w:t>
      </w:r>
    </w:p>
    <w:p w14:paraId="1FB4FAB3" w14:textId="77777777" w:rsidR="003C76E7" w:rsidRDefault="003C76E7"/>
    <w:p w14:paraId="7D025E7E" w14:textId="77777777" w:rsidR="003C76E7" w:rsidRDefault="00000000">
      <w:r>
        <w:t>Explain your decision:</w:t>
      </w:r>
    </w:p>
    <w:p w14:paraId="5EF01430" w14:textId="77777777" w:rsidR="003C76E7" w:rsidRDefault="00000000">
      <w:r>
        <w:t>______________________________________________________________________</w:t>
      </w:r>
    </w:p>
    <w:p w14:paraId="3B435E90" w14:textId="77777777" w:rsidR="003C76E7" w:rsidRDefault="00000000">
      <w:r>
        <w:t>______________________________________________________________________</w:t>
      </w:r>
    </w:p>
    <w:p w14:paraId="228F8E16" w14:textId="77777777" w:rsidR="003C76E7" w:rsidRDefault="00000000">
      <w:r>
        <w:t>______________________________________________________________________</w:t>
      </w:r>
    </w:p>
    <w:sectPr w:rsidR="003C76E7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7AE2F" w14:textId="77777777" w:rsidR="00EE6CA3" w:rsidRDefault="00EE6CA3" w:rsidP="000A63F2">
      <w:pPr>
        <w:spacing w:after="0" w:line="240" w:lineRule="auto"/>
      </w:pPr>
      <w:r>
        <w:separator/>
      </w:r>
    </w:p>
  </w:endnote>
  <w:endnote w:type="continuationSeparator" w:id="0">
    <w:p w14:paraId="561D94D3" w14:textId="77777777" w:rsidR="00EE6CA3" w:rsidRDefault="00EE6CA3" w:rsidP="000A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1FEEC" w14:textId="77777777" w:rsidR="00EE6CA3" w:rsidRDefault="00EE6CA3" w:rsidP="000A63F2">
      <w:pPr>
        <w:spacing w:after="0" w:line="240" w:lineRule="auto"/>
      </w:pPr>
      <w:r>
        <w:separator/>
      </w:r>
    </w:p>
  </w:footnote>
  <w:footnote w:type="continuationSeparator" w:id="0">
    <w:p w14:paraId="533A23D8" w14:textId="77777777" w:rsidR="00EE6CA3" w:rsidRDefault="00EE6CA3" w:rsidP="000A6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7F696" w14:textId="6463E7F7" w:rsidR="000A63F2" w:rsidRDefault="000A63F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C6DFDF" wp14:editId="0BD8E743">
          <wp:simplePos x="0" y="0"/>
          <wp:positionH relativeFrom="column">
            <wp:posOffset>-1047750</wp:posOffset>
          </wp:positionH>
          <wp:positionV relativeFrom="paragraph">
            <wp:posOffset>-381000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40154267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1542678" name="Picture 40154267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69535967">
    <w:abstractNumId w:val="8"/>
  </w:num>
  <w:num w:numId="2" w16cid:durableId="2021393273">
    <w:abstractNumId w:val="6"/>
  </w:num>
  <w:num w:numId="3" w16cid:durableId="465701840">
    <w:abstractNumId w:val="5"/>
  </w:num>
  <w:num w:numId="4" w16cid:durableId="1829589137">
    <w:abstractNumId w:val="4"/>
  </w:num>
  <w:num w:numId="5" w16cid:durableId="1328703862">
    <w:abstractNumId w:val="7"/>
  </w:num>
  <w:num w:numId="6" w16cid:durableId="1618366832">
    <w:abstractNumId w:val="3"/>
  </w:num>
  <w:num w:numId="7" w16cid:durableId="595136603">
    <w:abstractNumId w:val="2"/>
  </w:num>
  <w:num w:numId="8" w16cid:durableId="405228572">
    <w:abstractNumId w:val="1"/>
  </w:num>
  <w:num w:numId="9" w16cid:durableId="1412850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63F2"/>
    <w:rsid w:val="000F239F"/>
    <w:rsid w:val="0015074B"/>
    <w:rsid w:val="0029639D"/>
    <w:rsid w:val="00326F90"/>
    <w:rsid w:val="003C76E7"/>
    <w:rsid w:val="00AA1D8D"/>
    <w:rsid w:val="00B47730"/>
    <w:rsid w:val="00CB0664"/>
    <w:rsid w:val="00EE6CA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A3CEA6"/>
  <w14:defaultImageDpi w14:val="300"/>
  <w15:docId w15:val="{A6F85F9B-4509-4B3A-A697-045DBBE60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2025-12-31T19:27:00Z</dcterms:modified>
  <cp:category/>
</cp:coreProperties>
</file>